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课堂调查问卷（学生用）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请根据该门课程课堂教学情况进行匿名评价。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1. 课程名称 [填空题] </w:t>
      </w:r>
      <w:r>
        <w:rPr>
          <w:rStyle w:val="DefaultParagraphFont"/>
          <w:color w:val="FF0000"/>
          <w:bdr w:val="nil"/>
          <w:rtl w:val="0"/>
        </w:rPr>
        <w:t>*</w:t>
      </w:r>
    </w:p>
    <w:p>
      <w:r>
        <w:t>_________________________________</w:t>
      </w:r>
    </w:p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 授课教师 [填空题] </w:t>
      </w:r>
      <w:r>
        <w:rPr>
          <w:rStyle w:val="DefaultParagraphFont"/>
          <w:color w:val="FF0000"/>
          <w:bdr w:val="nil"/>
          <w:rtl w:val="0"/>
        </w:rPr>
        <w:t>*</w:t>
      </w:r>
    </w:p>
    <w:p>
      <w:r>
        <w:t>_________________________________</w:t>
      </w:r>
    </w:p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3. 所在班级 [填空题] </w:t>
      </w:r>
      <w:r>
        <w:rPr>
          <w:rStyle w:val="DefaultParagraphFont"/>
          <w:color w:val="FF0000"/>
          <w:bdr w:val="nil"/>
          <w:rtl w:val="0"/>
        </w:rPr>
        <w:t>*</w:t>
      </w:r>
    </w:p>
    <w:p>
      <w:r>
        <w:t>_________________________________</w:t>
      </w:r>
    </w:p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 授课教师教学准备充分，内容熟练，情绪积极。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 严格管理，课堂秩序良好。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 教学内容系统、充实，节奏、进度安排合理。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 利用事实、案例等引导式、启发式教学，帮助学生接受和理解相关知识，能培养独立思考和创新能力。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 教师能结合课程内容，运用多种现代化教学技术手段，效果好。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 关注学生课堂感受，能引导学生积极参与教学环节，课堂气氛热烈。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10. 学生对课程学习有收获，对课程知识掌握程度高。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 能培养学生良好的学习习惯、学习方法、探究精神、创新能力。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12. 教师授课调理清晰、讲授知识准确、重点突出、讲清难点。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 教师表达流畅、语言精练、吸引力强。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left w:w="108" w:type="dxa"/>
          <w:right w:w="108" w:type="dxa"/>
        </w:tblCellMar>
      </w:tblPr>
      <w:tblGrid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  <w:gridCol w:w="704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○1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○2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○3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○4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○5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○6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○7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○8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○9</w:t>
            </w:r>
          </w:p>
        </w:tc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○满分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 对该课程或教师的建议（选填）: [填空题]</w:t>
      </w:r>
    </w:p>
    <w:p>
      <w:r>
        <w:t>_________________________________</w:t>
      </w:r>
    </w:p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